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FE" w:rsidRPr="008117FE" w:rsidRDefault="008117FE" w:rsidP="00C71837">
      <w:pPr>
        <w:spacing w:after="0" w:line="60" w:lineRule="atLeast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Ngày soạn:</w:t>
      </w:r>
    </w:p>
    <w:p w:rsidR="008117FE" w:rsidRPr="008117FE" w:rsidRDefault="008117FE" w:rsidP="00C71837">
      <w:pPr>
        <w:spacing w:after="0" w:line="60" w:lineRule="atLeast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Ngày giảng:</w:t>
      </w:r>
    </w:p>
    <w:p w:rsidR="008117FE" w:rsidRPr="008117FE" w:rsidRDefault="008117FE" w:rsidP="00C71837">
      <w:pPr>
        <w:spacing w:after="0" w:line="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TUẦN 23</w:t>
      </w:r>
    </w:p>
    <w:p w:rsidR="008117FE" w:rsidRPr="008117FE" w:rsidRDefault="008117FE" w:rsidP="00C71837">
      <w:pPr>
        <w:spacing w:after="0" w:line="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ÔN TẬP 2 BÀI HÁT: HÁT MỪNG, TRE NGÀ BÊN LĂNG BÁC</w:t>
      </w:r>
    </w:p>
    <w:p w:rsidR="008117FE" w:rsidRPr="008117FE" w:rsidRDefault="008117FE" w:rsidP="00C71837">
      <w:pPr>
        <w:spacing w:after="0" w:line="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ÔN TẬP TĐN SỐ 6</w:t>
      </w:r>
    </w:p>
    <w:p w:rsidR="008117FE" w:rsidRPr="00C71837" w:rsidRDefault="008117FE" w:rsidP="00C71837">
      <w:pPr>
        <w:spacing w:after="0" w:line="60" w:lineRule="atLeast"/>
        <w:rPr>
          <w:rFonts w:ascii="Times New Roman" w:hAnsi="Times New Roman" w:cs="Times New Roman"/>
          <w:b/>
          <w:sz w:val="26"/>
          <w:szCs w:val="26"/>
        </w:rPr>
      </w:pPr>
      <w:r w:rsidRPr="00C71837">
        <w:rPr>
          <w:rFonts w:ascii="Times New Roman" w:hAnsi="Times New Roman" w:cs="Times New Roman"/>
          <w:b/>
          <w:sz w:val="26"/>
          <w:szCs w:val="26"/>
        </w:rPr>
        <w:t>I/ MỤC TIÊU:</w:t>
      </w:r>
    </w:p>
    <w:p w:rsidR="008117FE" w:rsidRPr="008117FE" w:rsidRDefault="008117FE" w:rsidP="00C71837">
      <w:pPr>
        <w:spacing w:after="0" w:line="6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 xml:space="preserve">- HS hát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 xml:space="preserve">Hát mừng, Tre ngà bên lăng Bác 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>kết hợp gõ đệm và vận động theo nhạc.</w:t>
      </w:r>
    </w:p>
    <w:p w:rsidR="008117FE" w:rsidRPr="008117FE" w:rsidRDefault="001B7354" w:rsidP="00C71837">
      <w:pPr>
        <w:spacing w:after="0" w:line="6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1B7354">
        <w:rPr>
          <w:rFonts w:ascii="Times New Roman" w:hAnsi="Times New Roman" w:cs="Times New Roman"/>
          <w:sz w:val="28"/>
          <w:szCs w:val="28"/>
          <w:lang w:val="nl-N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438.75pt;margin-top:11.45pt;width:36.5pt;height:25.7pt;z-index:251663360" filled="f" stroked="f">
            <v:textbox style="mso-next-textbox:#_x0000_s1049">
              <w:txbxContent>
                <w:p w:rsidR="00FA0893" w:rsidRDefault="00FA0893" w:rsidP="008117FE">
                  <w:pPr>
                    <w:rPr>
                      <w:b/>
                      <w:lang w:val="nl-NL"/>
                    </w:rPr>
                  </w:pPr>
                  <w:r>
                    <w:rPr>
                      <w:b/>
                      <w:lang w:val="nl-NL"/>
                    </w:rPr>
                    <w:t xml:space="preserve">  2</w:t>
                  </w:r>
                </w:p>
              </w:txbxContent>
            </v:textbox>
          </v:shape>
        </w:pict>
      </w:r>
      <w:r w:rsidR="008117FE" w:rsidRPr="008117FE">
        <w:rPr>
          <w:rFonts w:ascii="Times New Roman" w:hAnsi="Times New Roman" w:cs="Times New Roman"/>
          <w:sz w:val="28"/>
          <w:szCs w:val="28"/>
          <w:lang w:val="nl-NL"/>
        </w:rPr>
        <w:tab/>
        <w:t>- Trình bày 2 bài hát theo nhóm, cá nhân.</w:t>
      </w:r>
    </w:p>
    <w:p w:rsidR="008117FE" w:rsidRPr="008117FE" w:rsidRDefault="001B7354" w:rsidP="00C71837">
      <w:pPr>
        <w:spacing w:after="0" w:line="6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1B7354">
        <w:rPr>
          <w:rFonts w:ascii="Times New Roman" w:hAnsi="Times New Roman" w:cs="Times New Roman"/>
          <w:sz w:val="28"/>
          <w:szCs w:val="28"/>
          <w:lang w:val="nl-NL"/>
        </w:rPr>
        <w:pict>
          <v:shape id="_x0000_s1048" type="#_x0000_t202" style="position:absolute;left:0;text-align:left;margin-left:442.5pt;margin-top:8.2pt;width:27pt;height:27pt;z-index:251662336" filled="f" stroked="f">
            <v:textbox style="mso-next-textbox:#_x0000_s1048">
              <w:txbxContent>
                <w:p w:rsidR="00FA0893" w:rsidRDefault="00FA0893" w:rsidP="008117FE">
                  <w:pPr>
                    <w:rPr>
                      <w:b/>
                      <w:lang w:val="nl-NL"/>
                    </w:rPr>
                  </w:pPr>
                  <w:r>
                    <w:rPr>
                      <w:b/>
                      <w:lang w:val="nl-NL"/>
                    </w:rPr>
                    <w:t>4</w:t>
                  </w:r>
                </w:p>
              </w:txbxContent>
            </v:textbox>
          </v:shape>
        </w:pict>
      </w:r>
      <w:r w:rsidR="008117FE" w:rsidRPr="008117FE">
        <w:rPr>
          <w:rFonts w:ascii="Times New Roman" w:hAnsi="Times New Roman" w:cs="Times New Roman"/>
          <w:sz w:val="28"/>
          <w:szCs w:val="28"/>
          <w:lang w:val="nl-NL"/>
        </w:rPr>
        <w:tab/>
        <w:t xml:space="preserve">- HS đọc nhạc, hát lời bài TĐN số 6 kết hợp gõ phách và đánh nhịp     </w:t>
      </w:r>
    </w:p>
    <w:p w:rsidR="008117FE" w:rsidRPr="00C71837" w:rsidRDefault="008117FE" w:rsidP="00C71837">
      <w:pPr>
        <w:spacing w:after="0" w:line="60" w:lineRule="atLeast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C71837">
        <w:rPr>
          <w:rFonts w:ascii="Times New Roman" w:hAnsi="Times New Roman" w:cs="Times New Roman"/>
          <w:b/>
          <w:sz w:val="26"/>
          <w:szCs w:val="26"/>
          <w:lang w:val="nl-NL"/>
        </w:rPr>
        <w:t>II/ ĐỒ DÙNG DẠY HỌC :</w:t>
      </w:r>
    </w:p>
    <w:p w:rsidR="008117FE" w:rsidRPr="008117FE" w:rsidRDefault="008117FE" w:rsidP="00C71837">
      <w:pPr>
        <w:numPr>
          <w:ilvl w:val="0"/>
          <w:numId w:val="5"/>
        </w:numPr>
        <w:tabs>
          <w:tab w:val="clear" w:pos="360"/>
        </w:tabs>
        <w:spacing w:after="0" w:line="60" w:lineRule="atLeast"/>
        <w:ind w:left="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>Nhạc cụ quen dùng</w:t>
      </w:r>
    </w:p>
    <w:p w:rsidR="008117FE" w:rsidRPr="008117FE" w:rsidRDefault="008117FE" w:rsidP="00C71837">
      <w:pPr>
        <w:numPr>
          <w:ilvl w:val="0"/>
          <w:numId w:val="5"/>
        </w:numPr>
        <w:tabs>
          <w:tab w:val="clear" w:pos="360"/>
        </w:tabs>
        <w:spacing w:after="0" w:line="60" w:lineRule="atLeast"/>
        <w:ind w:left="0"/>
        <w:jc w:val="both"/>
        <w:rPr>
          <w:rFonts w:ascii="Times New Roman" w:hAnsi="Times New Roman" w:cs="Times New Roman"/>
          <w:i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>Đàn giai điệu bài TĐN số 6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>.</w:t>
      </w:r>
    </w:p>
    <w:p w:rsidR="008117FE" w:rsidRPr="00C71837" w:rsidRDefault="008117FE" w:rsidP="00C71837">
      <w:pPr>
        <w:spacing w:after="0" w:line="60" w:lineRule="atLeast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C71837">
        <w:rPr>
          <w:rFonts w:ascii="Times New Roman" w:hAnsi="Times New Roman" w:cs="Times New Roman"/>
          <w:b/>
          <w:sz w:val="26"/>
          <w:szCs w:val="26"/>
          <w:lang w:val="nl-NL"/>
        </w:rPr>
        <w:t>III/ CÁC HOẠT ĐỘNG DẠY VÀ HỌC:</w:t>
      </w:r>
    </w:p>
    <w:p w:rsidR="008117FE" w:rsidRPr="008117FE" w:rsidRDefault="008117FE" w:rsidP="00C71837">
      <w:pPr>
        <w:pStyle w:val="BodyText"/>
        <w:spacing w:line="60" w:lineRule="atLeast"/>
        <w:ind w:right="0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 xml:space="preserve">          1. </w:t>
      </w:r>
      <w:r w:rsidRPr="008117FE">
        <w:rPr>
          <w:i/>
          <w:sz w:val="28"/>
          <w:szCs w:val="28"/>
          <w:lang w:val="nl-NL"/>
        </w:rPr>
        <w:t>Ổn định tổ chức</w:t>
      </w:r>
      <w:r w:rsidRPr="008117FE">
        <w:rPr>
          <w:sz w:val="28"/>
          <w:szCs w:val="28"/>
          <w:lang w:val="nl-NL"/>
        </w:rPr>
        <w:t>: ( 1’) Nhắc HS sửa tư thế ngồi ngay ngắn.</w:t>
      </w:r>
    </w:p>
    <w:p w:rsidR="008117FE" w:rsidRPr="008117FE" w:rsidRDefault="008117FE" w:rsidP="00C71837">
      <w:pPr>
        <w:pStyle w:val="BodyText"/>
        <w:spacing w:line="60" w:lineRule="atLeast"/>
        <w:ind w:right="0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 xml:space="preserve">          2. </w:t>
      </w:r>
      <w:r w:rsidRPr="008117FE">
        <w:rPr>
          <w:i/>
          <w:sz w:val="28"/>
          <w:szCs w:val="28"/>
          <w:lang w:val="nl-NL"/>
        </w:rPr>
        <w:t>Kiểm tra bài cũ</w:t>
      </w:r>
      <w:r w:rsidRPr="008117FE">
        <w:rPr>
          <w:sz w:val="28"/>
          <w:szCs w:val="28"/>
          <w:lang w:val="nl-NL"/>
        </w:rPr>
        <w:t>: ( 2’)  Kết hợp trong quá trình ôn tập bài hát..</w:t>
      </w:r>
    </w:p>
    <w:p w:rsidR="008117FE" w:rsidRPr="008117FE" w:rsidRDefault="008117FE" w:rsidP="00C71837">
      <w:pPr>
        <w:pStyle w:val="BodyText"/>
        <w:spacing w:line="60" w:lineRule="atLeast"/>
        <w:ind w:right="0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 xml:space="preserve">         3. </w:t>
      </w:r>
      <w:r w:rsidRPr="008117FE">
        <w:rPr>
          <w:i/>
          <w:sz w:val="28"/>
          <w:szCs w:val="28"/>
          <w:lang w:val="nl-NL"/>
        </w:rPr>
        <w:t>Bài mới</w:t>
      </w:r>
      <w:r w:rsidRPr="008117FE">
        <w:rPr>
          <w:sz w:val="28"/>
          <w:szCs w:val="28"/>
          <w:lang w:val="nl-NL"/>
        </w:rPr>
        <w:t>: Bắt nhịp cho HS hát kết hợp khởi động giọng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20"/>
        <w:gridCol w:w="4050"/>
      </w:tblGrid>
      <w:tr w:rsidR="008117FE" w:rsidRPr="008117FE" w:rsidTr="00C71837">
        <w:trPr>
          <w:trHeight w:val="510"/>
        </w:trPr>
        <w:tc>
          <w:tcPr>
            <w:tcW w:w="6120" w:type="dxa"/>
            <w:vAlign w:val="center"/>
          </w:tcPr>
          <w:p w:rsidR="008117FE" w:rsidRPr="00C71837" w:rsidRDefault="008117FE" w:rsidP="00C71837">
            <w:pPr>
              <w:spacing w:after="0" w:line="6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183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HOẠT ĐỘNG CỦA GIÁO VIÊN</w:t>
            </w:r>
          </w:p>
        </w:tc>
        <w:tc>
          <w:tcPr>
            <w:tcW w:w="4050" w:type="dxa"/>
            <w:vAlign w:val="center"/>
          </w:tcPr>
          <w:p w:rsidR="008117FE" w:rsidRPr="00C71837" w:rsidRDefault="008117FE" w:rsidP="00C71837">
            <w:pPr>
              <w:spacing w:after="0" w:line="6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7183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HOẠT ĐỘNG CỦA HỌC SINH</w:t>
            </w:r>
          </w:p>
        </w:tc>
      </w:tr>
      <w:tr w:rsidR="008117FE" w:rsidRPr="008117FE" w:rsidTr="00C71837">
        <w:trPr>
          <w:trHeight w:val="3680"/>
        </w:trPr>
        <w:tc>
          <w:tcPr>
            <w:tcW w:w="6120" w:type="dxa"/>
          </w:tcPr>
          <w:p w:rsidR="008117FE" w:rsidRPr="008117FE" w:rsidRDefault="008117FE" w:rsidP="00296430">
            <w:pPr>
              <w:numPr>
                <w:ilvl w:val="0"/>
                <w:numId w:val="8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1: ( 10’) Ôn tập bài hát Hát mừng</w:t>
            </w:r>
          </w:p>
          <w:p w:rsidR="008117FE" w:rsidRPr="008117FE" w:rsidRDefault="008117FE" w:rsidP="0056199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Cho HS nghe giao điệu bài hát Hát mừng </w:t>
            </w:r>
          </w:p>
          <w:p w:rsidR="008117FE" w:rsidRPr="008117FE" w:rsidRDefault="008117FE" w:rsidP="0056199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Hỏi:  Tên bài hát? Dân ca vùng nào? Ai đặt lời?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HS hát bài </w:t>
            </w:r>
            <w:r w:rsidRPr="008117FE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Hát mừng </w:t>
            </w: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bằng cách hát đối đáp, đồng ca kết hợp gõ đệm với 2 âm sắc.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trình bày bài hát theo nhóm kết hợp vận động theo nhạc.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nhận xét và ghi điểm</w:t>
            </w:r>
          </w:p>
          <w:p w:rsidR="008117FE" w:rsidRPr="008117FE" w:rsidRDefault="008117FE" w:rsidP="00296430">
            <w:pPr>
              <w:numPr>
                <w:ilvl w:val="0"/>
                <w:numId w:val="8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2: ( 10’) Ôn tập bài hát Tre ngà bên lăng Bác</w:t>
            </w:r>
          </w:p>
          <w:p w:rsidR="008117FE" w:rsidRPr="008117FE" w:rsidRDefault="008117FE" w:rsidP="0056199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- </w:t>
            </w: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Gõ tiết tấu bài hát Tre ngà bên Lăng Bác</w:t>
            </w:r>
          </w:p>
          <w:p w:rsidR="008117FE" w:rsidRPr="008117FE" w:rsidRDefault="008117FE" w:rsidP="0056199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Hỏi:  Tên và tác giả của bài hát?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 bài kết hợp gõ đệm theo phách, GV phân công một tổ gõ đệm nhẹ nhàng.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Trình bày bài hát bằng cách hát có lĩnh xướng, đồng ca kết hợp gõ đệm.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 kết hợp vận động theo nhạc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Trình bày bài hát theo nhóm, hát kết hợp gõ đệm và vận động theo nhạc.</w:t>
            </w:r>
          </w:p>
          <w:p w:rsidR="008117FE" w:rsidRPr="008117FE" w:rsidRDefault="008117FE" w:rsidP="00296430">
            <w:pPr>
              <w:numPr>
                <w:ilvl w:val="0"/>
                <w:numId w:val="8"/>
              </w:num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3: ( 7’) Ôn tập TĐN số 6</w:t>
            </w:r>
          </w:p>
          <w:p w:rsidR="008117FE" w:rsidRPr="008117FE" w:rsidRDefault="008117FE" w:rsidP="0056199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Luyện tập cao độ</w:t>
            </w: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br/>
            </w:r>
            <w:r w:rsidRPr="008117FE">
              <w:rPr>
                <w:rFonts w:ascii="Times New Roman" w:hAnsi="Times New Roman" w:cs="Times New Roman"/>
                <w:sz w:val="28"/>
                <w:szCs w:val="28"/>
              </w:rPr>
              <w:object w:dxaOrig="3525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6.25pt;height:36pt;mso-position-horizontal-relative:page;mso-position-vertical-relative:page" o:ole="">
                  <v:imagedata r:id="rId7" o:title=""/>
                </v:shape>
                <o:OLEObject Type="Embed" ProgID="PBrush" ShapeID="_x0000_i1025" DrawAspect="Content" ObjectID="_1555416556" r:id="rId8"/>
              </w:objec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Đọc nhạc, hát lời kết hợp luyện tiết tấu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object w:dxaOrig="4980" w:dyaOrig="1170">
                <v:shape id="_x0000_i1026" type="#_x0000_t75" style="width:249pt;height:58.5pt;mso-position-horizontal-relative:page;mso-position-vertical-relative:page" o:ole="">
                  <v:imagedata r:id="rId9" o:title=""/>
                </v:shape>
                <o:OLEObject Type="Embed" ProgID="PBrush" ShapeID="_x0000_i1026" DrawAspect="Content" ObjectID="_1555416557" r:id="rId10"/>
              </w:object>
            </w:r>
          </w:p>
          <w:p w:rsidR="008117FE" w:rsidRPr="008117FE" w:rsidRDefault="008117FE" w:rsidP="0056199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Đọc nhạc, hát lời kết hợp gõ phách:</w:t>
            </w:r>
          </w:p>
          <w:p w:rsidR="008117FE" w:rsidRPr="008117FE" w:rsidRDefault="008117FE" w:rsidP="00296430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4: ( 5’) Cũng cố, dặn dò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Chia lớp thành 3 tổ: 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+ Tổ 1 trình ày bài hát “Hát mừng” kết hợp vận động theo nhạc.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+ Tổ 2 trình bày bài hát “Tre ngà bên Lăng Bác” </w:t>
            </w: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kết hợp vận động theo nhạc.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+ Tổ 3 trình bày bài TĐN số 6 đọc nhạc và ghép lời kết hợp vỗ tay theo tiết tấu.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nhậ</w:t>
            </w:r>
            <w:r w:rsidR="00C7183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 xét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Dặn HS về ôn tập laị bài đã ôn hôm nay </w:t>
            </w:r>
          </w:p>
        </w:tc>
        <w:tc>
          <w:tcPr>
            <w:tcW w:w="4050" w:type="dxa"/>
          </w:tcPr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HS ghi bài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nghe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trả lời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thực hiện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- 4-5 HS trình bày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ghi bài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nghe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trả lời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hát, vận động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trình bày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ghi bài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đọc cao độ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- 1-2 HS gõ tiết tấu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- 1 – 2 HS gõ phách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HS trình bày   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lắng nghe và ghi nhớ</w:t>
            </w:r>
          </w:p>
        </w:tc>
      </w:tr>
    </w:tbl>
    <w:p w:rsidR="008117FE" w:rsidRPr="008117FE" w:rsidRDefault="008117FE" w:rsidP="008117FE">
      <w:pPr>
        <w:rPr>
          <w:rFonts w:ascii="Times New Roman" w:hAnsi="Times New Roman" w:cs="Times New Roman"/>
          <w:sz w:val="28"/>
          <w:szCs w:val="28"/>
        </w:rPr>
      </w:pPr>
    </w:p>
    <w:p w:rsidR="00C71837" w:rsidRDefault="00C71837" w:rsidP="008117FE">
      <w:pPr>
        <w:rPr>
          <w:rFonts w:ascii="Times New Roman" w:hAnsi="Times New Roman" w:cs="Times New Roman"/>
          <w:sz w:val="28"/>
          <w:szCs w:val="28"/>
        </w:rPr>
      </w:pPr>
    </w:p>
    <w:sectPr w:rsidR="00C71837" w:rsidSect="00625F63">
      <w:headerReference w:type="default" r:id="rId11"/>
      <w:pgSz w:w="12240" w:h="15840"/>
      <w:pgMar w:top="1440" w:right="720" w:bottom="1080" w:left="13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C6D" w:rsidRDefault="00A42C6D" w:rsidP="008D7117">
      <w:pPr>
        <w:spacing w:after="0" w:line="240" w:lineRule="auto"/>
      </w:pPr>
      <w:r>
        <w:separator/>
      </w:r>
    </w:p>
  </w:endnote>
  <w:endnote w:type="continuationSeparator" w:id="1">
    <w:p w:rsidR="00A42C6D" w:rsidRDefault="00A42C6D" w:rsidP="008D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C6D" w:rsidRDefault="00A42C6D" w:rsidP="008D7117">
      <w:pPr>
        <w:spacing w:after="0" w:line="240" w:lineRule="auto"/>
      </w:pPr>
      <w:r>
        <w:separator/>
      </w:r>
    </w:p>
  </w:footnote>
  <w:footnote w:type="continuationSeparator" w:id="1">
    <w:p w:rsidR="00A42C6D" w:rsidRDefault="00A42C6D" w:rsidP="008D7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893" w:rsidRDefault="00FA0893">
    <w:pPr>
      <w:pStyle w:val="Header"/>
      <w:rPr>
        <w:sz w:val="28"/>
        <w:szCs w:val="28"/>
      </w:rPr>
    </w:pPr>
  </w:p>
  <w:p w:rsidR="00FA0893" w:rsidRPr="00FE742F" w:rsidRDefault="00FA0893">
    <w:pPr>
      <w:pStyle w:val="Header"/>
      <w:rPr>
        <w:i/>
        <w:sz w:val="28"/>
        <w:szCs w:val="28"/>
      </w:rPr>
    </w:pPr>
    <w:r w:rsidRPr="00FE742F">
      <w:rPr>
        <w:i/>
        <w:sz w:val="28"/>
        <w:szCs w:val="28"/>
      </w:rPr>
      <w:t xml:space="preserve">  Trường Tiểu học Bình Khê II                   </w:t>
    </w:r>
    <w:r>
      <w:rPr>
        <w:i/>
        <w:sz w:val="28"/>
        <w:szCs w:val="28"/>
      </w:rPr>
      <w:t xml:space="preserve">     </w:t>
    </w:r>
    <w:r w:rsidRPr="00FE742F">
      <w:rPr>
        <w:i/>
        <w:sz w:val="28"/>
        <w:szCs w:val="28"/>
      </w:rPr>
      <w:t xml:space="preserve">                             Giáo án Âm nhạc lớp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5B039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5"/>
    <w:multiLevelType w:val="multilevel"/>
    <w:tmpl w:val="00000015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0000018"/>
    <w:multiLevelType w:val="multilevel"/>
    <w:tmpl w:val="0000001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000001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1D"/>
    <w:multiLevelType w:val="singleLevel"/>
    <w:tmpl w:val="0000001D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00000021"/>
    <w:multiLevelType w:val="multilevel"/>
    <w:tmpl w:val="000000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0000029"/>
    <w:multiLevelType w:val="multilevel"/>
    <w:tmpl w:val="1190F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000002A"/>
    <w:multiLevelType w:val="multilevel"/>
    <w:tmpl w:val="0000002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000002C"/>
    <w:multiLevelType w:val="multilevel"/>
    <w:tmpl w:val="0000002C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000002D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000002E"/>
    <w:multiLevelType w:val="multilevel"/>
    <w:tmpl w:val="0000002E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54E1424"/>
    <w:multiLevelType w:val="hybridMultilevel"/>
    <w:tmpl w:val="941090DE"/>
    <w:lvl w:ilvl="0" w:tplc="7BC251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83628E"/>
    <w:multiLevelType w:val="hybridMultilevel"/>
    <w:tmpl w:val="309C5AB6"/>
    <w:lvl w:ilvl="0" w:tplc="988C9F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187529"/>
    <w:multiLevelType w:val="hybridMultilevel"/>
    <w:tmpl w:val="ED6CEA98"/>
    <w:lvl w:ilvl="0" w:tplc="204EC3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DB578C"/>
    <w:multiLevelType w:val="hybridMultilevel"/>
    <w:tmpl w:val="2B56012C"/>
    <w:lvl w:ilvl="0" w:tplc="180868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D70B2C"/>
    <w:multiLevelType w:val="hybridMultilevel"/>
    <w:tmpl w:val="1CEE5BFE"/>
    <w:lvl w:ilvl="0" w:tplc="BC32551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10666C"/>
    <w:multiLevelType w:val="hybridMultilevel"/>
    <w:tmpl w:val="FF5AD560"/>
    <w:lvl w:ilvl="0" w:tplc="F6A237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032749"/>
    <w:multiLevelType w:val="hybridMultilevel"/>
    <w:tmpl w:val="9AD6A16A"/>
    <w:lvl w:ilvl="0" w:tplc="388CD8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9C6F9D"/>
    <w:multiLevelType w:val="hybridMultilevel"/>
    <w:tmpl w:val="634E0A12"/>
    <w:lvl w:ilvl="0" w:tplc="8312EE02">
      <w:start w:val="1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2425B8"/>
    <w:multiLevelType w:val="hybridMultilevel"/>
    <w:tmpl w:val="610449EA"/>
    <w:lvl w:ilvl="0" w:tplc="38C8A4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510DEB"/>
    <w:multiLevelType w:val="hybridMultilevel"/>
    <w:tmpl w:val="7174D4C8"/>
    <w:lvl w:ilvl="0" w:tplc="08FC29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EF3A6C"/>
    <w:multiLevelType w:val="hybridMultilevel"/>
    <w:tmpl w:val="A5ECC112"/>
    <w:lvl w:ilvl="0" w:tplc="1EC617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D44A95"/>
    <w:multiLevelType w:val="hybridMultilevel"/>
    <w:tmpl w:val="2EF01090"/>
    <w:lvl w:ilvl="0" w:tplc="AEDA94BC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  <w:i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8"/>
  </w:num>
  <w:num w:numId="5">
    <w:abstractNumId w:val="1"/>
  </w:num>
  <w:num w:numId="6">
    <w:abstractNumId w:val="6"/>
  </w:num>
  <w:num w:numId="7">
    <w:abstractNumId w:val="12"/>
  </w:num>
  <w:num w:numId="8">
    <w:abstractNumId w:val="13"/>
  </w:num>
  <w:num w:numId="9">
    <w:abstractNumId w:val="5"/>
  </w:num>
  <w:num w:numId="10">
    <w:abstractNumId w:val="11"/>
  </w:num>
  <w:num w:numId="11">
    <w:abstractNumId w:val="4"/>
  </w:num>
  <w:num w:numId="12">
    <w:abstractNumId w:val="7"/>
  </w:num>
  <w:num w:numId="13">
    <w:abstractNumId w:val="3"/>
  </w:num>
  <w:num w:numId="14">
    <w:abstractNumId w:val="0"/>
  </w:num>
  <w:num w:numId="15">
    <w:abstractNumId w:val="21"/>
  </w:num>
  <w:num w:numId="16">
    <w:abstractNumId w:val="19"/>
  </w:num>
  <w:num w:numId="17">
    <w:abstractNumId w:val="15"/>
  </w:num>
  <w:num w:numId="18">
    <w:abstractNumId w:val="22"/>
  </w:num>
  <w:num w:numId="19">
    <w:abstractNumId w:val="17"/>
  </w:num>
  <w:num w:numId="20">
    <w:abstractNumId w:val="20"/>
  </w:num>
  <w:num w:numId="21">
    <w:abstractNumId w:val="24"/>
  </w:num>
  <w:num w:numId="22">
    <w:abstractNumId w:val="16"/>
  </w:num>
  <w:num w:numId="23">
    <w:abstractNumId w:val="23"/>
  </w:num>
  <w:num w:numId="24">
    <w:abstractNumId w:val="18"/>
  </w:num>
  <w:num w:numId="25">
    <w:abstractNumId w:val="25"/>
  </w:num>
  <w:num w:numId="26">
    <w:abstractNumId w:val="1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01A6"/>
    <w:rsid w:val="0005113B"/>
    <w:rsid w:val="000935D4"/>
    <w:rsid w:val="000C07F7"/>
    <w:rsid w:val="00154AAB"/>
    <w:rsid w:val="00175B4C"/>
    <w:rsid w:val="00180FE4"/>
    <w:rsid w:val="00193FB8"/>
    <w:rsid w:val="001B7354"/>
    <w:rsid w:val="001F2672"/>
    <w:rsid w:val="00237827"/>
    <w:rsid w:val="00237D23"/>
    <w:rsid w:val="00296430"/>
    <w:rsid w:val="002D647B"/>
    <w:rsid w:val="0031760C"/>
    <w:rsid w:val="00365380"/>
    <w:rsid w:val="003741FC"/>
    <w:rsid w:val="004177CC"/>
    <w:rsid w:val="00432400"/>
    <w:rsid w:val="004533F2"/>
    <w:rsid w:val="004724A9"/>
    <w:rsid w:val="00474DD3"/>
    <w:rsid w:val="0048086D"/>
    <w:rsid w:val="00490515"/>
    <w:rsid w:val="004D2A65"/>
    <w:rsid w:val="004E720F"/>
    <w:rsid w:val="005147F1"/>
    <w:rsid w:val="005232AE"/>
    <w:rsid w:val="005324D6"/>
    <w:rsid w:val="0056199E"/>
    <w:rsid w:val="005C0DDE"/>
    <w:rsid w:val="005C7806"/>
    <w:rsid w:val="005D6A7B"/>
    <w:rsid w:val="005D7425"/>
    <w:rsid w:val="0062482F"/>
    <w:rsid w:val="00625F63"/>
    <w:rsid w:val="00633462"/>
    <w:rsid w:val="0064288B"/>
    <w:rsid w:val="00653B92"/>
    <w:rsid w:val="006772F0"/>
    <w:rsid w:val="0068321B"/>
    <w:rsid w:val="00696402"/>
    <w:rsid w:val="006A2A23"/>
    <w:rsid w:val="006C68B3"/>
    <w:rsid w:val="00701769"/>
    <w:rsid w:val="00705D58"/>
    <w:rsid w:val="007155CC"/>
    <w:rsid w:val="0074402E"/>
    <w:rsid w:val="00767B5A"/>
    <w:rsid w:val="00767B6F"/>
    <w:rsid w:val="007801A6"/>
    <w:rsid w:val="008117FE"/>
    <w:rsid w:val="008168A1"/>
    <w:rsid w:val="00823358"/>
    <w:rsid w:val="00843B06"/>
    <w:rsid w:val="0086079D"/>
    <w:rsid w:val="008B2978"/>
    <w:rsid w:val="008B5DE1"/>
    <w:rsid w:val="008C44D5"/>
    <w:rsid w:val="008D3B55"/>
    <w:rsid w:val="008D7117"/>
    <w:rsid w:val="00961478"/>
    <w:rsid w:val="009A7416"/>
    <w:rsid w:val="009E5897"/>
    <w:rsid w:val="009F2A35"/>
    <w:rsid w:val="00A001F0"/>
    <w:rsid w:val="00A01BA4"/>
    <w:rsid w:val="00A07860"/>
    <w:rsid w:val="00A42C6D"/>
    <w:rsid w:val="00A514EB"/>
    <w:rsid w:val="00A55EE4"/>
    <w:rsid w:val="00A91C3D"/>
    <w:rsid w:val="00A937CE"/>
    <w:rsid w:val="00AE491E"/>
    <w:rsid w:val="00AF52F7"/>
    <w:rsid w:val="00B05BC0"/>
    <w:rsid w:val="00B42F4D"/>
    <w:rsid w:val="00B44C9A"/>
    <w:rsid w:val="00B51555"/>
    <w:rsid w:val="00B6380C"/>
    <w:rsid w:val="00B743EC"/>
    <w:rsid w:val="00B91700"/>
    <w:rsid w:val="00BB402B"/>
    <w:rsid w:val="00BC45D1"/>
    <w:rsid w:val="00BE3283"/>
    <w:rsid w:val="00C40226"/>
    <w:rsid w:val="00C55E29"/>
    <w:rsid w:val="00C71837"/>
    <w:rsid w:val="00C921FA"/>
    <w:rsid w:val="00CB6439"/>
    <w:rsid w:val="00CC7676"/>
    <w:rsid w:val="00CE3AED"/>
    <w:rsid w:val="00D25797"/>
    <w:rsid w:val="00D90224"/>
    <w:rsid w:val="00DC5608"/>
    <w:rsid w:val="00E2544C"/>
    <w:rsid w:val="00E27E6A"/>
    <w:rsid w:val="00E505ED"/>
    <w:rsid w:val="00E50DE9"/>
    <w:rsid w:val="00E866E5"/>
    <w:rsid w:val="00EB1833"/>
    <w:rsid w:val="00ED1555"/>
    <w:rsid w:val="00EE6DAF"/>
    <w:rsid w:val="00F4145D"/>
    <w:rsid w:val="00F8590A"/>
    <w:rsid w:val="00FA0893"/>
    <w:rsid w:val="00FB12DF"/>
    <w:rsid w:val="00FE7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BC0"/>
  </w:style>
  <w:style w:type="paragraph" w:styleId="Heading1">
    <w:name w:val="heading 1"/>
    <w:basedOn w:val="Normal"/>
    <w:next w:val="Normal"/>
    <w:link w:val="Heading1Char"/>
    <w:qFormat/>
    <w:rsid w:val="00B44C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C9A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B44C9A"/>
  </w:style>
  <w:style w:type="paragraph" w:styleId="Header">
    <w:name w:val="header"/>
    <w:basedOn w:val="Normal"/>
    <w:link w:val="Head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44C9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44C9A"/>
    <w:rPr>
      <w:color w:val="0000FF"/>
      <w:u w:val="single"/>
    </w:rPr>
  </w:style>
  <w:style w:type="character" w:styleId="PageNumber">
    <w:name w:val="page number"/>
    <w:basedOn w:val="DefaultParagraphFont"/>
    <w:rsid w:val="00B44C9A"/>
  </w:style>
  <w:style w:type="table" w:styleId="TableGrid">
    <w:name w:val="Table Grid"/>
    <w:basedOn w:val="TableNormal"/>
    <w:rsid w:val="00B4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B44C9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B44C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44C9A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B44C9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44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44C9A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4C9A"/>
    <w:pPr>
      <w:spacing w:before="120" w:after="0" w:line="312" w:lineRule="auto"/>
      <w:ind w:firstLine="720"/>
      <w:jc w:val="both"/>
    </w:pPr>
    <w:rPr>
      <w:rFonts w:ascii=".VnTime" w:eastAsia="Times New Roman" w:hAnsi=".VnTime" w:cs="Times New Roman"/>
      <w:spacing w:val="4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4C9A"/>
    <w:rPr>
      <w:rFonts w:ascii=".VnTime" w:eastAsia="Times New Roman" w:hAnsi=".VnTime" w:cs="Times New Roman"/>
      <w:spacing w:val="4"/>
      <w:sz w:val="28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C9A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44C9A"/>
    <w:rPr>
      <w:i/>
      <w:iCs/>
    </w:rPr>
  </w:style>
  <w:style w:type="paragraph" w:styleId="ListBullet">
    <w:name w:val="List Bullet"/>
    <w:basedOn w:val="Normal"/>
    <w:rsid w:val="00B44C9A"/>
    <w:pPr>
      <w:numPr>
        <w:numId w:val="1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D742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A0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C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C9A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B44C9A"/>
  </w:style>
  <w:style w:type="paragraph" w:styleId="Header">
    <w:name w:val="header"/>
    <w:basedOn w:val="Normal"/>
    <w:link w:val="Head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44C9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44C9A"/>
    <w:rPr>
      <w:color w:val="0000FF"/>
      <w:u w:val="single"/>
    </w:rPr>
  </w:style>
  <w:style w:type="character" w:styleId="PageNumber">
    <w:name w:val="page number"/>
    <w:basedOn w:val="DefaultParagraphFont"/>
    <w:rsid w:val="00B44C9A"/>
  </w:style>
  <w:style w:type="table" w:styleId="TableGrid">
    <w:name w:val="Table Grid"/>
    <w:basedOn w:val="TableNormal"/>
    <w:rsid w:val="00B4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B44C9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B44C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44C9A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B44C9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44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44C9A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4C9A"/>
    <w:pPr>
      <w:spacing w:before="120" w:after="0" w:line="312" w:lineRule="auto"/>
      <w:ind w:firstLine="720"/>
      <w:jc w:val="both"/>
    </w:pPr>
    <w:rPr>
      <w:rFonts w:ascii=".VnTime" w:eastAsia="Times New Roman" w:hAnsi=".VnTime" w:cs="Times New Roman"/>
      <w:spacing w:val="4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4C9A"/>
    <w:rPr>
      <w:rFonts w:ascii=".VnTime" w:eastAsia="Times New Roman" w:hAnsi=".VnTime" w:cs="Times New Roman"/>
      <w:spacing w:val="4"/>
      <w:sz w:val="28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C9A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44C9A"/>
    <w:rPr>
      <w:i/>
      <w:iCs/>
    </w:rPr>
  </w:style>
  <w:style w:type="paragraph" w:styleId="ListBullet">
    <w:name w:val="List Bullet"/>
    <w:basedOn w:val="Normal"/>
    <w:rsid w:val="00B44C9A"/>
    <w:pPr>
      <w:numPr>
        <w:numId w:val="4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84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2017-04-28T04:03:00Z</cp:lastPrinted>
  <dcterms:created xsi:type="dcterms:W3CDTF">2017-05-04T08:22:00Z</dcterms:created>
  <dcterms:modified xsi:type="dcterms:W3CDTF">2017-05-04T08:22:00Z</dcterms:modified>
</cp:coreProperties>
</file>